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640D5" w14:textId="48B1C2CB" w:rsidR="00F078C9" w:rsidRDefault="00000000">
      <w:pPr>
        <w:pStyle w:val="Heading1"/>
      </w:pPr>
      <w:r>
        <w:t>Email Notification Templates</w:t>
      </w:r>
    </w:p>
    <w:p w14:paraId="2F61E320" w14:textId="77777777" w:rsidR="00F078C9" w:rsidRDefault="00000000">
      <w:pPr>
        <w:pStyle w:val="Heading2"/>
      </w:pPr>
      <w:r>
        <w:t>1. New Ticket Acknowledgment</w:t>
      </w:r>
    </w:p>
    <w:p w14:paraId="595321DC" w14:textId="77777777" w:rsidR="00F078C9" w:rsidRDefault="00000000">
      <w:r>
        <w:t>Subject: [Ticket #{{ticket.id}}] We’ve Received Your Request</w:t>
      </w:r>
    </w:p>
    <w:p w14:paraId="6546C997" w14:textId="77777777" w:rsidR="00F078C9" w:rsidRDefault="00000000">
      <w:r>
        <w:t>Message Body:</w:t>
      </w:r>
    </w:p>
    <w:p w14:paraId="6E323C62" w14:textId="77777777" w:rsidR="00A61F72" w:rsidRDefault="00000000">
      <w:r>
        <w:t>Hi {{requester.name}},</w:t>
      </w:r>
    </w:p>
    <w:p w14:paraId="5A1C1113" w14:textId="77777777" w:rsidR="00A61F72" w:rsidRDefault="00000000">
      <w:r>
        <w:t>Thank you for reaching out to the {{ticket.group.name}} team. We’ve received your request and have created a new ticket for tracking:</w:t>
      </w:r>
    </w:p>
    <w:p w14:paraId="7BD362B4" w14:textId="77777777" w:rsidR="00A61F72" w:rsidRDefault="00000000" w:rsidP="00A61F72">
      <w:pPr>
        <w:pStyle w:val="ListParagraph"/>
        <w:numPr>
          <w:ilvl w:val="0"/>
          <w:numId w:val="12"/>
        </w:numPr>
      </w:pPr>
      <w:r>
        <w:t>Ticket Number: {{ticket.id}}</w:t>
      </w:r>
    </w:p>
    <w:p w14:paraId="0C3E76E2" w14:textId="77777777" w:rsidR="00A61F72" w:rsidRDefault="00000000" w:rsidP="00A61F72">
      <w:pPr>
        <w:pStyle w:val="ListParagraph"/>
        <w:numPr>
          <w:ilvl w:val="0"/>
          <w:numId w:val="12"/>
        </w:numPr>
      </w:pPr>
      <w:r>
        <w:t>Subject: {{ticket.subject}}</w:t>
      </w:r>
    </w:p>
    <w:p w14:paraId="7358871C" w14:textId="77777777" w:rsidR="00A61F72" w:rsidRDefault="00000000" w:rsidP="00A61F72">
      <w:pPr>
        <w:pStyle w:val="ListParagraph"/>
        <w:numPr>
          <w:ilvl w:val="0"/>
          <w:numId w:val="12"/>
        </w:numPr>
      </w:pPr>
      <w:r>
        <w:t>Submitted On: {{ticket.created_at}}</w:t>
      </w:r>
    </w:p>
    <w:p w14:paraId="574DFC3E" w14:textId="77777777" w:rsidR="00A61F72" w:rsidRDefault="00000000">
      <w:r>
        <w:t>Our support staff will review your request and respond as quickly as possible. If you need to provide more details, simply reply to this email.</w:t>
      </w:r>
    </w:p>
    <w:p w14:paraId="7356C4EB" w14:textId="77777777" w:rsidR="00A61F72" w:rsidRDefault="00000000">
      <w:r>
        <w:t>Best regards,</w:t>
      </w:r>
    </w:p>
    <w:p w14:paraId="62926331" w14:textId="77777777" w:rsidR="00A61F72" w:rsidRDefault="00000000">
      <w:r>
        <w:t>The IT Support Team</w:t>
      </w:r>
    </w:p>
    <w:p w14:paraId="67B0896F" w14:textId="7D207E18" w:rsidR="00F078C9" w:rsidRDefault="00000000">
      <w:r>
        <w:t>{{company.name}}</w:t>
      </w:r>
    </w:p>
    <w:p w14:paraId="7A955085" w14:textId="77777777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>Branding Suggestions:</w:t>
      </w:r>
    </w:p>
    <w:p w14:paraId="4D3EFF6B" w14:textId="77777777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>Add logo to header; Use your corporate email footer; Optional tagline: "Keeping You Connected &amp; Supported."</w:t>
      </w:r>
    </w:p>
    <w:p w14:paraId="4756E71F" w14:textId="77777777" w:rsidR="00A61F72" w:rsidRDefault="00A61F7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14:paraId="04D98484" w14:textId="2A3827AD" w:rsidR="00F078C9" w:rsidRDefault="00000000">
      <w:pPr>
        <w:pStyle w:val="Heading2"/>
      </w:pPr>
      <w:r>
        <w:lastRenderedPageBreak/>
        <w:t>2. Ticket Resolved with CSAT Survey</w:t>
      </w:r>
    </w:p>
    <w:p w14:paraId="27BD6ADC" w14:textId="77777777" w:rsidR="00F078C9" w:rsidRDefault="00000000">
      <w:r>
        <w:t>Subject: [Ticket #{{ticket.id}}] Your Issue Has Been Resolved – Tell Us How We Did</w:t>
      </w:r>
    </w:p>
    <w:p w14:paraId="28B94886" w14:textId="77777777" w:rsidR="00F078C9" w:rsidRDefault="00000000">
      <w:r>
        <w:t>Message Body:</w:t>
      </w:r>
    </w:p>
    <w:p w14:paraId="6B54B566" w14:textId="77777777" w:rsidR="00A61F72" w:rsidRDefault="00000000">
      <w:r>
        <w:t>Hi {{requester.name}},</w:t>
      </w:r>
    </w:p>
    <w:p w14:paraId="5B312B37" w14:textId="77777777" w:rsidR="00A61F72" w:rsidRDefault="00000000">
      <w:r>
        <w:t>Your support request [#{{ticket.id}}] has been marked as resolved:</w:t>
      </w:r>
    </w:p>
    <w:p w14:paraId="12C9FBBC" w14:textId="77777777" w:rsidR="00A61F72" w:rsidRDefault="00000000">
      <w:r>
        <w:t>Subject: {{ticket.subject}}</w:t>
      </w:r>
    </w:p>
    <w:p w14:paraId="005634B7" w14:textId="77777777" w:rsidR="00A61F72" w:rsidRDefault="00000000">
      <w:r>
        <w:t>Resolved On: {{ticket.resolved_at}}</w:t>
      </w:r>
    </w:p>
    <w:p w14:paraId="1D933DEC" w14:textId="77777777" w:rsidR="00A61F72" w:rsidRDefault="00000000">
      <w:r>
        <w:t>We’d love your feedback on our support. Please take a moment to rate your experience using the survey link below:</w:t>
      </w:r>
    </w:p>
    <w:p w14:paraId="33901CE1" w14:textId="77777777" w:rsidR="00A61F72" w:rsidRDefault="00000000">
      <w:r>
        <w:t>{{ticket.csat_survey_link}}</w:t>
      </w:r>
    </w:p>
    <w:p w14:paraId="38486676" w14:textId="77777777" w:rsidR="00A61F72" w:rsidRDefault="00000000">
      <w:r>
        <w:t>If you feel your issue is not fully resolved, just reply to this email and we’ll reopen your ticket.</w:t>
      </w:r>
    </w:p>
    <w:p w14:paraId="2660AD5C" w14:textId="77777777" w:rsidR="00A61F72" w:rsidRDefault="00000000">
      <w:r>
        <w:t>Thank you for helping us improve!</w:t>
      </w:r>
    </w:p>
    <w:p w14:paraId="022FED07" w14:textId="77777777" w:rsidR="00A61F72" w:rsidRDefault="00000000">
      <w:r>
        <w:t>Warm regards,</w:t>
      </w:r>
    </w:p>
    <w:p w14:paraId="095FA976" w14:textId="77777777" w:rsidR="00A61F72" w:rsidRDefault="00000000">
      <w:r>
        <w:t>{{agent.name}}</w:t>
      </w:r>
    </w:p>
    <w:p w14:paraId="672004E9" w14:textId="683D0E6F" w:rsidR="00F078C9" w:rsidRDefault="00000000">
      <w:r>
        <w:t>{{company.name}} IT Support</w:t>
      </w:r>
    </w:p>
    <w:p w14:paraId="52693C61" w14:textId="77777777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>Branding Suggestions:</w:t>
      </w:r>
    </w:p>
    <w:p w14:paraId="2A3E37FF" w14:textId="4DCEA7E9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 xml:space="preserve">Add a feedback icon or banner; Embed </w:t>
      </w:r>
      <w:r w:rsidR="002A1D06" w:rsidRPr="00FD01B8">
        <w:rPr>
          <w:i/>
          <w:iCs/>
        </w:rPr>
        <w:t xml:space="preserve">a </w:t>
      </w:r>
      <w:r w:rsidRPr="00FD01B8">
        <w:rPr>
          <w:i/>
          <w:iCs/>
        </w:rPr>
        <w:t xml:space="preserve">CSAT link with </w:t>
      </w:r>
      <w:r w:rsidR="002A1D06" w:rsidRPr="00FD01B8">
        <w:rPr>
          <w:i/>
          <w:iCs/>
        </w:rPr>
        <w:t xml:space="preserve">a </w:t>
      </w:r>
      <w:r w:rsidRPr="00FD01B8">
        <w:rPr>
          <w:i/>
          <w:iCs/>
        </w:rPr>
        <w:t xml:space="preserve">bold CTA; </w:t>
      </w:r>
      <w:r w:rsidR="002A1D06" w:rsidRPr="00FD01B8">
        <w:rPr>
          <w:i/>
          <w:iCs/>
        </w:rPr>
        <w:t xml:space="preserve">and a </w:t>
      </w:r>
      <w:r w:rsidRPr="00FD01B8">
        <w:rPr>
          <w:i/>
          <w:iCs/>
        </w:rPr>
        <w:t>Signature block with name, title, and support hours.</w:t>
      </w:r>
    </w:p>
    <w:p w14:paraId="7010031C" w14:textId="77777777" w:rsidR="00A61F72" w:rsidRDefault="00A61F7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14:paraId="2FF6F48D" w14:textId="5CBD9528" w:rsidR="00F078C9" w:rsidRDefault="00000000">
      <w:pPr>
        <w:pStyle w:val="Heading2"/>
      </w:pPr>
      <w:r>
        <w:lastRenderedPageBreak/>
        <w:t>3. Onboarding Welcome Message</w:t>
      </w:r>
    </w:p>
    <w:p w14:paraId="30108091" w14:textId="77777777" w:rsidR="00F078C9" w:rsidRDefault="00000000">
      <w:r>
        <w:t>Subject: Welcome to {{company.name}} – We’re Here to Help!</w:t>
      </w:r>
    </w:p>
    <w:p w14:paraId="04210F20" w14:textId="77777777" w:rsidR="00F078C9" w:rsidRDefault="00000000">
      <w:r>
        <w:t>Message Body:</w:t>
      </w:r>
    </w:p>
    <w:p w14:paraId="6068ED46" w14:textId="77777777" w:rsidR="00A61F72" w:rsidRDefault="00000000">
      <w:r>
        <w:t>Hi {{requester.name}},</w:t>
      </w:r>
    </w:p>
    <w:p w14:paraId="588C652B" w14:textId="77777777" w:rsidR="00A61F72" w:rsidRDefault="00A61F72">
      <w:r>
        <w:t>W</w:t>
      </w:r>
      <w:r w:rsidR="00000000">
        <w:t>elcome to {{company.name}}! We’re excited to have you onboard.</w:t>
      </w:r>
    </w:p>
    <w:p w14:paraId="5B161B57" w14:textId="77777777" w:rsidR="00A61F72" w:rsidRDefault="00000000">
      <w:r>
        <w:t>To get you started, we’ve initiated the following setup:</w:t>
      </w:r>
    </w:p>
    <w:p w14:paraId="2B5D0CD1" w14:textId="78D540B2" w:rsidR="00A61F72" w:rsidRDefault="00000000" w:rsidP="00A61F72">
      <w:pPr>
        <w:pStyle w:val="ListParagraph"/>
        <w:numPr>
          <w:ilvl w:val="0"/>
          <w:numId w:val="10"/>
        </w:numPr>
      </w:pPr>
      <w:r>
        <w:t>Email and system accounts</w:t>
      </w:r>
    </w:p>
    <w:p w14:paraId="5AE4269A" w14:textId="5891B06D" w:rsidR="00A61F72" w:rsidRDefault="00000000" w:rsidP="00A61F72">
      <w:pPr>
        <w:pStyle w:val="ListParagraph"/>
        <w:numPr>
          <w:ilvl w:val="0"/>
          <w:numId w:val="10"/>
        </w:numPr>
      </w:pPr>
      <w:r>
        <w:t>Laptop and accessories</w:t>
      </w:r>
    </w:p>
    <w:p w14:paraId="65BC0479" w14:textId="0FF3EA9D" w:rsidR="00A61F72" w:rsidRDefault="00000000" w:rsidP="00A61F72">
      <w:pPr>
        <w:pStyle w:val="ListParagraph"/>
        <w:numPr>
          <w:ilvl w:val="0"/>
          <w:numId w:val="10"/>
        </w:numPr>
      </w:pPr>
      <w:r>
        <w:t>Access to key apps and tools</w:t>
      </w:r>
    </w:p>
    <w:p w14:paraId="7CEE55F0" w14:textId="77777777" w:rsidR="00A61F72" w:rsidRDefault="00A61F72"/>
    <w:p w14:paraId="471497E5" w14:textId="77777777" w:rsidR="00A61F72" w:rsidRDefault="00000000">
      <w:r>
        <w:t>Your onboarding ticket [#{{ticket.id}}] is being actively worked on, and we’ll notify you once everything is ready.</w:t>
      </w:r>
    </w:p>
    <w:p w14:paraId="57C6FB7D" w14:textId="77777777" w:rsidR="00A61F72" w:rsidRDefault="00000000">
      <w:r>
        <w:t>In the meantime, if you have questions or need help, feel free to reply to this message.</w:t>
      </w:r>
    </w:p>
    <w:p w14:paraId="52A58AB0" w14:textId="77777777" w:rsidR="00A61F72" w:rsidRDefault="00000000">
      <w:r>
        <w:t>Cheers,</w:t>
      </w:r>
    </w:p>
    <w:p w14:paraId="23ABAFE2" w14:textId="77777777" w:rsidR="00A61F72" w:rsidRDefault="00000000">
      <w:r>
        <w:t>{{agent.name}}</w:t>
      </w:r>
    </w:p>
    <w:p w14:paraId="31B9C7DE" w14:textId="77777777" w:rsidR="00A61F72" w:rsidRDefault="00000000">
      <w:r>
        <w:t>IT Onboarding Coordinator</w:t>
      </w:r>
    </w:p>
    <w:p w14:paraId="034DE6F1" w14:textId="39C0BA59" w:rsidR="00F078C9" w:rsidRDefault="00000000">
      <w:r>
        <w:t>{{company.name}}</w:t>
      </w:r>
    </w:p>
    <w:p w14:paraId="5EA15463" w14:textId="77777777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>Branding Suggestions:</w:t>
      </w:r>
    </w:p>
    <w:p w14:paraId="6E2F3394" w14:textId="079A509F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>Welcome banner or digital signature</w:t>
      </w:r>
      <w:r w:rsidR="00FD01B8">
        <w:rPr>
          <w:i/>
          <w:iCs/>
        </w:rPr>
        <w:t>,</w:t>
      </w:r>
      <w:r w:rsidRPr="00FD01B8">
        <w:rPr>
          <w:i/>
          <w:iCs/>
        </w:rPr>
        <w:t xml:space="preserve"> Friendly tone and bullet formatting</w:t>
      </w:r>
      <w:r w:rsidR="00FD01B8">
        <w:rPr>
          <w:i/>
          <w:iCs/>
        </w:rPr>
        <w:t>,</w:t>
      </w:r>
      <w:r w:rsidRPr="00FD01B8">
        <w:rPr>
          <w:i/>
          <w:iCs/>
        </w:rPr>
        <w:t xml:space="preserve"> Optional onboarding portal link.</w:t>
      </w:r>
    </w:p>
    <w:p w14:paraId="3691102A" w14:textId="77777777" w:rsidR="00A61F72" w:rsidRDefault="00A61F7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14:paraId="23DAAEE7" w14:textId="5E63D28B" w:rsidR="00F078C9" w:rsidRDefault="00000000">
      <w:pPr>
        <w:pStyle w:val="Heading2"/>
      </w:pPr>
      <w:r>
        <w:lastRenderedPageBreak/>
        <w:t>4. Out-of-Office Auto-Reply for IT</w:t>
      </w:r>
    </w:p>
    <w:p w14:paraId="17748A65" w14:textId="77777777" w:rsidR="00F078C9" w:rsidRDefault="00000000">
      <w:r>
        <w:t>Subject: Out of Office: Your Ticket Has Been Received</w:t>
      </w:r>
    </w:p>
    <w:p w14:paraId="6CEDFA30" w14:textId="77777777" w:rsidR="00F078C9" w:rsidRDefault="00000000">
      <w:r>
        <w:t>Message Body:</w:t>
      </w:r>
    </w:p>
    <w:p w14:paraId="695B78A9" w14:textId="77777777" w:rsidR="00A61F72" w:rsidRDefault="00000000">
      <w:r>
        <w:t>Hi {{requester.name}},</w:t>
      </w:r>
    </w:p>
    <w:p w14:paraId="00961AAE" w14:textId="77777777" w:rsidR="00A61F72" w:rsidRDefault="00000000">
      <w:r>
        <w:t>Thanks for contacting {{company.name}} IT.</w:t>
      </w:r>
    </w:p>
    <w:p w14:paraId="69363C7E" w14:textId="77777777" w:rsidR="00A61F72" w:rsidRDefault="00000000">
      <w:r>
        <w:t>This is an automatic response to let you know that our team is currently unavailable due to {{reason – e.g., holiday schedule, after-hours, or team meeting}}.</w:t>
      </w:r>
    </w:p>
    <w:p w14:paraId="0030D815" w14:textId="77777777" w:rsidR="00A61F72" w:rsidRDefault="00000000">
      <w:r>
        <w:t>Don’t worry—your ticket [#{{ticket.id}}] has been logged, and we’ll respond during our normal business hours:</w:t>
      </w:r>
    </w:p>
    <w:p w14:paraId="4F6EC0A5" w14:textId="77777777" w:rsidR="00A61F72" w:rsidRDefault="00000000">
      <w:r>
        <w:t>Monday to Friday, 8:00 AM – 5:00 PM</w:t>
      </w:r>
    </w:p>
    <w:p w14:paraId="7246E916" w14:textId="77777777" w:rsidR="00A61F72" w:rsidRDefault="00000000">
      <w:r>
        <w:t>If your request is urgent, please call our support line at {{support.phone}}.</w:t>
      </w:r>
    </w:p>
    <w:p w14:paraId="5180F1F2" w14:textId="77777777" w:rsidR="00A61F72" w:rsidRDefault="00000000">
      <w:r>
        <w:t>Sincerely,</w:t>
      </w:r>
    </w:p>
    <w:p w14:paraId="00A3F7CE" w14:textId="0DF6D61E" w:rsidR="00F078C9" w:rsidRDefault="00000000">
      <w:r>
        <w:t>The {{company.name}} IT Team</w:t>
      </w:r>
    </w:p>
    <w:p w14:paraId="2D6650C3" w14:textId="77777777" w:rsidR="00F078C9" w:rsidRDefault="00000000">
      <w:r>
        <w:t>Branding Suggestions:</w:t>
      </w:r>
    </w:p>
    <w:p w14:paraId="493501C9" w14:textId="5C889790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 xml:space="preserve">Simple, professional layout; Include support number if available; Add business hours in </w:t>
      </w:r>
      <w:r w:rsidR="002A1D06" w:rsidRPr="00FD01B8">
        <w:rPr>
          <w:i/>
          <w:iCs/>
        </w:rPr>
        <w:t xml:space="preserve">the </w:t>
      </w:r>
      <w:r w:rsidRPr="00FD01B8">
        <w:rPr>
          <w:i/>
          <w:iCs/>
        </w:rPr>
        <w:t>footer.</w:t>
      </w:r>
    </w:p>
    <w:p w14:paraId="26A08FA1" w14:textId="77777777" w:rsidR="00A61F72" w:rsidRDefault="00A61F7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14:paraId="11926329" w14:textId="7625E3C9" w:rsidR="00F078C9" w:rsidRDefault="00000000">
      <w:pPr>
        <w:pStyle w:val="Heading2"/>
      </w:pPr>
      <w:r>
        <w:lastRenderedPageBreak/>
        <w:t>5. Weekly Change Advisory Summary</w:t>
      </w:r>
    </w:p>
    <w:p w14:paraId="37F2E3AD" w14:textId="77777777" w:rsidR="00F078C9" w:rsidRDefault="00000000">
      <w:r>
        <w:t>Subject: Weekly Change Summary – {{date_range.start}} to {{date_range.end}}</w:t>
      </w:r>
    </w:p>
    <w:p w14:paraId="7C153E22" w14:textId="77777777" w:rsidR="00F078C9" w:rsidRDefault="00000000">
      <w:r>
        <w:t>Message Body:</w:t>
      </w:r>
    </w:p>
    <w:p w14:paraId="5280D7D2" w14:textId="77777777" w:rsidR="00A61F72" w:rsidRDefault="00000000">
      <w:r>
        <w:t>Hello Team,</w:t>
      </w:r>
    </w:p>
    <w:p w14:paraId="2BF1CA8E" w14:textId="77777777" w:rsidR="00A61F72" w:rsidRDefault="00000000">
      <w:r>
        <w:t>Here’s a summary of all Change Requests processed by the CAB this week:</w:t>
      </w:r>
    </w:p>
    <w:p w14:paraId="4ADB9D0A" w14:textId="77777777" w:rsidR="00A61F72" w:rsidRDefault="00000000">
      <w:r>
        <w:t>Changes Approved:</w:t>
      </w:r>
    </w:p>
    <w:p w14:paraId="5431CDAB" w14:textId="77777777" w:rsidR="00A61F72" w:rsidRDefault="00000000">
      <w:r>
        <w:t>{{#each changes.approved}}</w:t>
      </w:r>
    </w:p>
    <w:p w14:paraId="4BD8CE22" w14:textId="77777777" w:rsidR="00A61F72" w:rsidRDefault="00000000">
      <w:r>
        <w:t>• {{this.id}} – {{this.title}} (Planned: {{this.planned_start}} to {{this.planned_end}})</w:t>
      </w:r>
    </w:p>
    <w:p w14:paraId="09C423FE" w14:textId="1E9EC42E" w:rsidR="00A61F72" w:rsidRDefault="00000000">
      <w:r>
        <w:t>{{/each}}</w:t>
      </w:r>
    </w:p>
    <w:p w14:paraId="123EDDD0" w14:textId="77777777" w:rsidR="00A61F72" w:rsidRDefault="00000000">
      <w:r>
        <w:t>Changes Pending Review:</w:t>
      </w:r>
    </w:p>
    <w:p w14:paraId="6B7E50BA" w14:textId="77777777" w:rsidR="00A61F72" w:rsidRDefault="00000000">
      <w:r>
        <w:t>{{#each changes.pending}}</w:t>
      </w:r>
    </w:p>
    <w:p w14:paraId="3F65D24A" w14:textId="77777777" w:rsidR="00A61F72" w:rsidRDefault="00000000">
      <w:r>
        <w:t>• {{this.id}} – {{this.title}} (Owner: {{this.requester}})</w:t>
      </w:r>
    </w:p>
    <w:p w14:paraId="635C0E69" w14:textId="77777777" w:rsidR="00A61F72" w:rsidRDefault="00000000">
      <w:r>
        <w:t>{{/each}}</w:t>
      </w:r>
    </w:p>
    <w:p w14:paraId="4F103B4D" w14:textId="77777777" w:rsidR="00A61F72" w:rsidRDefault="00000000">
      <w:r>
        <w:t>Changes Rejected or Postponed:</w:t>
      </w:r>
    </w:p>
    <w:p w14:paraId="7C57BCF3" w14:textId="77777777" w:rsidR="00A61F72" w:rsidRDefault="00000000">
      <w:r>
        <w:t>{{#each changes.rejected}}</w:t>
      </w:r>
    </w:p>
    <w:p w14:paraId="1859EB18" w14:textId="77777777" w:rsidR="00A61F72" w:rsidRDefault="00000000">
      <w:r>
        <w:t>• {{this.id}} – {{this.title}} (Reason: {{this.rejection_reason}})</w:t>
      </w:r>
    </w:p>
    <w:p w14:paraId="05476FD2" w14:textId="77777777" w:rsidR="00A61F72" w:rsidRDefault="00000000">
      <w:r>
        <w:t>{{/each}}</w:t>
      </w:r>
    </w:p>
    <w:p w14:paraId="55A4A198" w14:textId="77777777" w:rsidR="00A61F72" w:rsidRDefault="00000000">
      <w:r>
        <w:t>If you have any questions about these changes, please reply to this message or visit the Change Management dashboard.</w:t>
      </w:r>
    </w:p>
    <w:p w14:paraId="79F32AF3" w14:textId="77777777" w:rsidR="00A61F72" w:rsidRDefault="00000000">
      <w:r>
        <w:t>Thank you,</w:t>
      </w:r>
    </w:p>
    <w:p w14:paraId="402AAD0F" w14:textId="77777777" w:rsidR="00A61F72" w:rsidRDefault="00000000">
      <w:r>
        <w:t>Change Management Office</w:t>
      </w:r>
    </w:p>
    <w:p w14:paraId="55FD99D5" w14:textId="69F6E7E2" w:rsidR="00F078C9" w:rsidRDefault="00000000">
      <w:r>
        <w:t>{{company.name}}</w:t>
      </w:r>
    </w:p>
    <w:p w14:paraId="7D036767" w14:textId="77777777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>Branding Suggestions:</w:t>
      </w:r>
    </w:p>
    <w:p w14:paraId="06A2D142" w14:textId="4C7B1DEF" w:rsidR="00F078C9" w:rsidRPr="00FD01B8" w:rsidRDefault="00000000">
      <w:pPr>
        <w:rPr>
          <w:i/>
          <w:iCs/>
        </w:rPr>
      </w:pPr>
      <w:r w:rsidRPr="00FD01B8">
        <w:rPr>
          <w:i/>
          <w:iCs/>
        </w:rPr>
        <w:t xml:space="preserve">Include </w:t>
      </w:r>
      <w:r w:rsidR="00FD01B8">
        <w:rPr>
          <w:i/>
          <w:iCs/>
        </w:rPr>
        <w:t>the CAB team contact in the footer</w:t>
      </w:r>
      <w:r w:rsidR="00A61F72">
        <w:rPr>
          <w:i/>
          <w:iCs/>
        </w:rPr>
        <w:t>,</w:t>
      </w:r>
      <w:r w:rsidR="00FD01B8">
        <w:rPr>
          <w:i/>
          <w:iCs/>
        </w:rPr>
        <w:t xml:space="preserve"> add a company logo</w:t>
      </w:r>
      <w:r w:rsidR="00A61F72">
        <w:rPr>
          <w:i/>
          <w:iCs/>
        </w:rPr>
        <w:t>,</w:t>
      </w:r>
      <w:r w:rsidR="00FD01B8">
        <w:rPr>
          <w:i/>
          <w:iCs/>
        </w:rPr>
        <w:t xml:space="preserve"> or change the calendar icon</w:t>
      </w:r>
      <w:r w:rsidR="00A61F72">
        <w:rPr>
          <w:i/>
          <w:iCs/>
        </w:rPr>
        <w:t>.</w:t>
      </w:r>
      <w:r w:rsidR="00FD01B8">
        <w:rPr>
          <w:i/>
          <w:iCs/>
        </w:rPr>
        <w:t xml:space="preserve"> </w:t>
      </w:r>
      <w:r w:rsidR="00A61F72">
        <w:rPr>
          <w:i/>
          <w:iCs/>
        </w:rPr>
        <w:t>S</w:t>
      </w:r>
      <w:r w:rsidR="00FD01B8">
        <w:rPr>
          <w:i/>
          <w:iCs/>
        </w:rPr>
        <w:t>end on Friday</w:t>
      </w:r>
      <w:r w:rsidRPr="00FD01B8">
        <w:rPr>
          <w:i/>
          <w:iCs/>
        </w:rPr>
        <w:t xml:space="preserve"> afternoons.</w:t>
      </w:r>
    </w:p>
    <w:sectPr w:rsidR="00F078C9" w:rsidRPr="00FD01B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F76D66"/>
    <w:multiLevelType w:val="hybridMultilevel"/>
    <w:tmpl w:val="29B45670"/>
    <w:lvl w:ilvl="0" w:tplc="06A68418">
      <w:start w:val="6"/>
      <w:numFmt w:val="bullet"/>
      <w:lvlText w:val="•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F25346"/>
    <w:multiLevelType w:val="hybridMultilevel"/>
    <w:tmpl w:val="BFBE6EB8"/>
    <w:lvl w:ilvl="0" w:tplc="06A68418">
      <w:start w:val="6"/>
      <w:numFmt w:val="bullet"/>
      <w:lvlText w:val="•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05A52"/>
    <w:multiLevelType w:val="hybridMultilevel"/>
    <w:tmpl w:val="823A64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5577974">
    <w:abstractNumId w:val="8"/>
  </w:num>
  <w:num w:numId="2" w16cid:durableId="560018089">
    <w:abstractNumId w:val="6"/>
  </w:num>
  <w:num w:numId="3" w16cid:durableId="2099281048">
    <w:abstractNumId w:val="5"/>
  </w:num>
  <w:num w:numId="4" w16cid:durableId="1121001106">
    <w:abstractNumId w:val="4"/>
  </w:num>
  <w:num w:numId="5" w16cid:durableId="2013029297">
    <w:abstractNumId w:val="7"/>
  </w:num>
  <w:num w:numId="6" w16cid:durableId="891039575">
    <w:abstractNumId w:val="3"/>
  </w:num>
  <w:num w:numId="7" w16cid:durableId="1598176171">
    <w:abstractNumId w:val="2"/>
  </w:num>
  <w:num w:numId="8" w16cid:durableId="230772753">
    <w:abstractNumId w:val="1"/>
  </w:num>
  <w:num w:numId="9" w16cid:durableId="1504275484">
    <w:abstractNumId w:val="0"/>
  </w:num>
  <w:num w:numId="10" w16cid:durableId="1310862657">
    <w:abstractNumId w:val="11"/>
  </w:num>
  <w:num w:numId="11" w16cid:durableId="1815567195">
    <w:abstractNumId w:val="9"/>
  </w:num>
  <w:num w:numId="12" w16cid:durableId="1632515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1D06"/>
    <w:rsid w:val="00326F90"/>
    <w:rsid w:val="007F5115"/>
    <w:rsid w:val="00A61F72"/>
    <w:rsid w:val="00AA1D8D"/>
    <w:rsid w:val="00B47730"/>
    <w:rsid w:val="00CB0664"/>
    <w:rsid w:val="00F078C9"/>
    <w:rsid w:val="00FC693F"/>
    <w:rsid w:val="00FD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AE3AC9"/>
  <w14:defaultImageDpi w14:val="300"/>
  <w15:docId w15:val="{8B9195DC-8E8A-0A41-8431-C1DEE6A0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3</cp:revision>
  <dcterms:created xsi:type="dcterms:W3CDTF">2013-12-23T23:15:00Z</dcterms:created>
  <dcterms:modified xsi:type="dcterms:W3CDTF">2025-07-13T17:37:00Z</dcterms:modified>
  <cp:category/>
</cp:coreProperties>
</file>